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Witellikerstrasse 17, 8008 Zürich</w:t>
          </w:r>
        </w:p>
        <w:p>
          <w:pPr>
            <w:spacing w:before="0" w:after="0"/>
          </w:pPr>
          <w:r>
            <w:t>DN 104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